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ABD23" w14:textId="77777777" w:rsidR="00BD05EA" w:rsidRDefault="00BD05EA" w:rsidP="00BD05EA">
      <w:pPr>
        <w:pStyle w:val="Bijlage"/>
      </w:pPr>
      <w:bookmarkStart w:id="0" w:name="_Toc334096301"/>
    </w:p>
    <w:p w14:paraId="5AEABD25" w14:textId="53124F68" w:rsidR="00BD05EA" w:rsidRDefault="00BD05EA" w:rsidP="00BD05EA">
      <w:pPr>
        <w:pStyle w:val="Bijlage"/>
      </w:pPr>
      <w:r>
        <w:t xml:space="preserve">Bijlage </w:t>
      </w:r>
      <w:r w:rsidR="00E456B4" w:rsidRPr="005625E8">
        <w:t>A.</w:t>
      </w:r>
      <w:r>
        <w:t xml:space="preserve"> Akkoordverklaring</w:t>
      </w:r>
      <w:bookmarkEnd w:id="0"/>
      <w:r>
        <w:br/>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BD05EA" w14:paraId="5AEABD2D" w14:textId="77777777" w:rsidTr="009F143D">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14:paraId="5AEABD26" w14:textId="595C119D" w:rsidR="00BD05EA" w:rsidRPr="00BD05EA" w:rsidRDefault="009E7602">
            <w:pPr>
              <w:rPr>
                <w:szCs w:val="18"/>
              </w:rPr>
            </w:pPr>
            <w:r>
              <w:rPr>
                <w:szCs w:val="18"/>
              </w:rPr>
              <w:t>Europese a</w:t>
            </w:r>
            <w:r w:rsidR="00BD05EA" w:rsidRPr="00BD05EA">
              <w:rPr>
                <w:szCs w:val="18"/>
              </w:rPr>
              <w:t>anbesteding</w:t>
            </w:r>
            <w:r w:rsidR="00BD05EA">
              <w:rPr>
                <w:szCs w:val="18"/>
              </w:rPr>
              <w:t xml:space="preserve"> </w:t>
            </w:r>
            <w:r w:rsidR="00BD05EA" w:rsidRPr="00E456B4">
              <w:rPr>
                <w:b/>
                <w:bCs/>
                <w:szCs w:val="18"/>
              </w:rPr>
              <w:t>‘</w:t>
            </w:r>
            <w:proofErr w:type="spellStart"/>
            <w:r w:rsidR="00E456B4">
              <w:rPr>
                <w:b/>
                <w:szCs w:val="18"/>
              </w:rPr>
              <w:t>Geo</w:t>
            </w:r>
            <w:proofErr w:type="spellEnd"/>
            <w:r w:rsidR="00E456B4">
              <w:rPr>
                <w:b/>
                <w:szCs w:val="18"/>
              </w:rPr>
              <w:t>-informatie</w:t>
            </w:r>
            <w:r w:rsidR="006E3446">
              <w:rPr>
                <w:b/>
                <w:szCs w:val="18"/>
              </w:rPr>
              <w:t>’</w:t>
            </w:r>
          </w:p>
          <w:p w14:paraId="5AEABD27" w14:textId="77777777" w:rsidR="00BD05EA" w:rsidRPr="00BD05EA" w:rsidRDefault="00BD05EA">
            <w:pPr>
              <w:rPr>
                <w:szCs w:val="18"/>
              </w:rPr>
            </w:pPr>
          </w:p>
          <w:p w14:paraId="5AEABD28" w14:textId="77777777" w:rsidR="00BD05EA" w:rsidRPr="009E7602" w:rsidRDefault="00BD05EA" w:rsidP="00BD05EA">
            <w:pPr>
              <w:rPr>
                <w:szCs w:val="18"/>
              </w:rPr>
            </w:pPr>
            <w:r w:rsidRPr="009E7602">
              <w:rPr>
                <w:szCs w:val="18"/>
              </w:rPr>
              <w:t>Door het invullen en ondertekenen van deze akkoordverklaring gaat Inschrijver akkoord met:</w:t>
            </w:r>
          </w:p>
          <w:p w14:paraId="5AEABD29" w14:textId="77777777" w:rsidR="00BD05EA" w:rsidRPr="009E7602" w:rsidRDefault="00BD05EA" w:rsidP="00BD05EA">
            <w:pPr>
              <w:rPr>
                <w:szCs w:val="18"/>
              </w:rPr>
            </w:pPr>
          </w:p>
          <w:p w14:paraId="5AEABD2A" w14:textId="4B5576CC" w:rsidR="00BD05EA" w:rsidRDefault="00BD05EA" w:rsidP="006E3446">
            <w:pPr>
              <w:pStyle w:val="Lijstalinea"/>
              <w:numPr>
                <w:ilvl w:val="0"/>
                <w:numId w:val="31"/>
              </w:numPr>
              <w:rPr>
                <w:szCs w:val="18"/>
              </w:rPr>
            </w:pPr>
            <w:r w:rsidRPr="009E7602">
              <w:rPr>
                <w:szCs w:val="18"/>
              </w:rPr>
              <w:t xml:space="preserve">Alle </w:t>
            </w:r>
            <w:r w:rsidR="006E3446" w:rsidRPr="006E3446">
              <w:rPr>
                <w:szCs w:val="18"/>
              </w:rPr>
              <w:t xml:space="preserve">voorwaarden, vereisten en eisen voor deze gehele aanbestedingsprocedure, zoals opgenomen in de aanbestedingsstukken </w:t>
            </w:r>
            <w:r w:rsidR="006E3446">
              <w:rPr>
                <w:szCs w:val="18"/>
              </w:rPr>
              <w:t xml:space="preserve">inclusief de Nota(’s) van Inlichtingen </w:t>
            </w:r>
            <w:r w:rsidRPr="009E7602">
              <w:rPr>
                <w:szCs w:val="18"/>
              </w:rPr>
              <w:t>en verklaart hij dat hij g</w:t>
            </w:r>
            <w:r w:rsidR="009E7602" w:rsidRPr="009E7602">
              <w:rPr>
                <w:szCs w:val="18"/>
              </w:rPr>
              <w:t xml:space="preserve">edurende de looptijd van de </w:t>
            </w:r>
            <w:r w:rsidR="005353CD">
              <w:rPr>
                <w:szCs w:val="18"/>
              </w:rPr>
              <w:t>Raamovereenkomst</w:t>
            </w:r>
            <w:r w:rsidRPr="009E7602">
              <w:rPr>
                <w:szCs w:val="18"/>
              </w:rPr>
              <w:t xml:space="preserve"> </w:t>
            </w:r>
            <w:r w:rsidR="006E3446">
              <w:rPr>
                <w:szCs w:val="18"/>
              </w:rPr>
              <w:t>daar</w:t>
            </w:r>
            <w:r w:rsidRPr="009E7602">
              <w:rPr>
                <w:szCs w:val="18"/>
              </w:rPr>
              <w:t>aan</w:t>
            </w:r>
            <w:r w:rsidR="006E3446">
              <w:rPr>
                <w:szCs w:val="18"/>
              </w:rPr>
              <w:t xml:space="preserve"> </w:t>
            </w:r>
            <w:r w:rsidRPr="009E7602">
              <w:rPr>
                <w:szCs w:val="18"/>
              </w:rPr>
              <w:t>zal voldoen en blijven voldoen.</w:t>
            </w:r>
          </w:p>
          <w:p w14:paraId="013040BE" w14:textId="77777777" w:rsidR="000D31CC" w:rsidRDefault="000D31CC" w:rsidP="000D31CC">
            <w:pPr>
              <w:rPr>
                <w:szCs w:val="18"/>
              </w:rPr>
            </w:pPr>
          </w:p>
          <w:p w14:paraId="307B62E2" w14:textId="7F295695" w:rsidR="000D31CC" w:rsidRDefault="000D31CC" w:rsidP="000D31CC">
            <w:pPr>
              <w:rPr>
                <w:szCs w:val="18"/>
              </w:rPr>
            </w:pPr>
            <w:r w:rsidRPr="009E7602">
              <w:rPr>
                <w:szCs w:val="18"/>
              </w:rPr>
              <w:t xml:space="preserve">Door het invullen en ondertekenen van deze akkoordverklaring </w:t>
            </w:r>
            <w:r>
              <w:rPr>
                <w:szCs w:val="18"/>
              </w:rPr>
              <w:t xml:space="preserve">verklaart </w:t>
            </w:r>
            <w:r w:rsidRPr="009E7602">
              <w:rPr>
                <w:szCs w:val="18"/>
              </w:rPr>
              <w:t>Inschrijver</w:t>
            </w:r>
            <w:r>
              <w:rPr>
                <w:szCs w:val="18"/>
              </w:rPr>
              <w:t xml:space="preserve"> dat de onderneming </w:t>
            </w:r>
            <w:r w:rsidRPr="000D31CC">
              <w:rPr>
                <w:b/>
                <w:szCs w:val="18"/>
              </w:rPr>
              <w:t>niet</w:t>
            </w:r>
            <w:r>
              <w:rPr>
                <w:szCs w:val="18"/>
              </w:rPr>
              <w:t>:</w:t>
            </w:r>
          </w:p>
          <w:p w14:paraId="0A43DAFB" w14:textId="77777777" w:rsidR="000D31CC" w:rsidRPr="000D31CC" w:rsidRDefault="000D31CC" w:rsidP="000D31CC">
            <w:pPr>
              <w:rPr>
                <w:szCs w:val="18"/>
              </w:rPr>
            </w:pPr>
          </w:p>
          <w:p w14:paraId="7A7EE8A9" w14:textId="3EE48002" w:rsidR="000D31CC" w:rsidRPr="000D31CC" w:rsidRDefault="000D31CC" w:rsidP="000D31CC">
            <w:pPr>
              <w:pStyle w:val="Lijstalinea"/>
              <w:numPr>
                <w:ilvl w:val="0"/>
                <w:numId w:val="32"/>
              </w:numPr>
              <w:rPr>
                <w:szCs w:val="18"/>
              </w:rPr>
            </w:pPr>
            <w:proofErr w:type="gramStart"/>
            <w:r w:rsidRPr="000D31CC">
              <w:rPr>
                <w:szCs w:val="18"/>
              </w:rPr>
              <w:t>wordt</w:t>
            </w:r>
            <w:proofErr w:type="gramEnd"/>
            <w:r w:rsidRPr="000D31CC">
              <w:rPr>
                <w:szCs w:val="18"/>
              </w:rPr>
              <w:t xml:space="preserve"> gedreven voor rekening van een Russisch onderdaan of een in Rusland gevestigde natuurlijk persoon, rechtspersoon, entiteit of lichaam.</w:t>
            </w:r>
          </w:p>
          <w:p w14:paraId="28E28BFF" w14:textId="1F2372E5" w:rsidR="000D31CC" w:rsidRPr="000D31CC" w:rsidRDefault="000D31CC" w:rsidP="000D31CC">
            <w:pPr>
              <w:pStyle w:val="Lijstalinea"/>
              <w:numPr>
                <w:ilvl w:val="0"/>
                <w:numId w:val="32"/>
              </w:numPr>
              <w:rPr>
                <w:szCs w:val="18"/>
              </w:rPr>
            </w:pPr>
            <w:proofErr w:type="gramStart"/>
            <w:r w:rsidRPr="000D31CC">
              <w:rPr>
                <w:szCs w:val="18"/>
              </w:rPr>
              <w:t>een</w:t>
            </w:r>
            <w:proofErr w:type="gramEnd"/>
            <w:r w:rsidRPr="000D31CC">
              <w:rPr>
                <w:szCs w:val="18"/>
              </w:rPr>
              <w:t xml:space="preserve"> rechtspersoon, entiteit of lichaam </w:t>
            </w:r>
            <w:r>
              <w:rPr>
                <w:szCs w:val="18"/>
              </w:rPr>
              <w:t xml:space="preserve">is </w:t>
            </w:r>
            <w:r w:rsidRPr="000D31CC">
              <w:rPr>
                <w:szCs w:val="18"/>
              </w:rPr>
              <w:t xml:space="preserve">waarvan de eigendomsrechten voor meer dan 50% direct of indirect in handen zijn van een entiteit als bedoeld bij </w:t>
            </w:r>
            <w:r w:rsidR="00F068E2">
              <w:rPr>
                <w:szCs w:val="18"/>
              </w:rPr>
              <w:t>1</w:t>
            </w:r>
            <w:r>
              <w:rPr>
                <w:szCs w:val="18"/>
              </w:rPr>
              <w:t>).</w:t>
            </w:r>
          </w:p>
          <w:p w14:paraId="5996F7BA" w14:textId="0635579D" w:rsidR="000D31CC" w:rsidRPr="000D31CC" w:rsidRDefault="000D31CC" w:rsidP="000D31CC">
            <w:pPr>
              <w:pStyle w:val="Lijstalinea"/>
              <w:numPr>
                <w:ilvl w:val="0"/>
                <w:numId w:val="32"/>
              </w:numPr>
              <w:rPr>
                <w:szCs w:val="18"/>
              </w:rPr>
            </w:pPr>
            <w:proofErr w:type="gramStart"/>
            <w:r>
              <w:rPr>
                <w:szCs w:val="18"/>
              </w:rPr>
              <w:t>handelt</w:t>
            </w:r>
            <w:proofErr w:type="gramEnd"/>
            <w:r>
              <w:rPr>
                <w:szCs w:val="18"/>
              </w:rPr>
              <w:t xml:space="preserve"> </w:t>
            </w:r>
            <w:r w:rsidRPr="000D31CC">
              <w:rPr>
                <w:szCs w:val="18"/>
              </w:rPr>
              <w:t>namens of op aanwijzing van een entiteit als bedoeld bij 1</w:t>
            </w:r>
            <w:r>
              <w:rPr>
                <w:szCs w:val="18"/>
              </w:rPr>
              <w:t>)</w:t>
            </w:r>
            <w:r w:rsidRPr="000D31CC">
              <w:rPr>
                <w:szCs w:val="18"/>
              </w:rPr>
              <w:t xml:space="preserve"> of 2</w:t>
            </w:r>
            <w:r>
              <w:rPr>
                <w:szCs w:val="18"/>
              </w:rPr>
              <w:t>).</w:t>
            </w:r>
          </w:p>
          <w:p w14:paraId="3450797A" w14:textId="0EA3F57C" w:rsidR="000D31CC" w:rsidRPr="000D31CC" w:rsidRDefault="000D31CC" w:rsidP="000D31CC">
            <w:pPr>
              <w:pStyle w:val="Lijstalinea"/>
              <w:numPr>
                <w:ilvl w:val="0"/>
                <w:numId w:val="32"/>
              </w:numPr>
              <w:rPr>
                <w:szCs w:val="18"/>
              </w:rPr>
            </w:pPr>
            <w:proofErr w:type="gramStart"/>
            <w:r w:rsidRPr="000D31CC">
              <w:rPr>
                <w:szCs w:val="18"/>
              </w:rPr>
              <w:t>gebruik</w:t>
            </w:r>
            <w:proofErr w:type="gramEnd"/>
            <w:r w:rsidRPr="000D31CC">
              <w:rPr>
                <w:szCs w:val="18"/>
              </w:rPr>
              <w:t xml:space="preserve"> </w:t>
            </w:r>
            <w:r>
              <w:rPr>
                <w:szCs w:val="18"/>
              </w:rPr>
              <w:t xml:space="preserve">maakt </w:t>
            </w:r>
            <w:r w:rsidRPr="000D31CC">
              <w:rPr>
                <w:szCs w:val="18"/>
              </w:rPr>
              <w:t xml:space="preserve">van een onderaannemer, leverancier of andere entiteit, waarbij de prestatie van deze betrokkene meer dan 10% van de waarde van de onderhavige opdracht vertegenwoordigt terwijl </w:t>
            </w:r>
            <w:proofErr w:type="gramStart"/>
            <w:r w:rsidRPr="000D31CC">
              <w:rPr>
                <w:szCs w:val="18"/>
              </w:rPr>
              <w:t>tevens</w:t>
            </w:r>
            <w:proofErr w:type="gramEnd"/>
            <w:r w:rsidRPr="000D31CC">
              <w:rPr>
                <w:szCs w:val="18"/>
              </w:rPr>
              <w:t xml:space="preserve"> voor deze betrokkene één van bovenstaande 1</w:t>
            </w:r>
            <w:r>
              <w:rPr>
                <w:szCs w:val="18"/>
              </w:rPr>
              <w:t>)</w:t>
            </w:r>
            <w:r w:rsidRPr="000D31CC">
              <w:rPr>
                <w:szCs w:val="18"/>
              </w:rPr>
              <w:t xml:space="preserve"> t/m 3</w:t>
            </w:r>
            <w:r>
              <w:rPr>
                <w:szCs w:val="18"/>
              </w:rPr>
              <w:t>) aan de orde is.</w:t>
            </w:r>
          </w:p>
          <w:p w14:paraId="5AEABD2B" w14:textId="11C9B046" w:rsidR="00BD05EA" w:rsidRPr="00BD05EA" w:rsidRDefault="00BD05EA" w:rsidP="00BD05EA">
            <w:pPr>
              <w:rPr>
                <w:szCs w:val="18"/>
              </w:rPr>
            </w:pPr>
            <w:r w:rsidRPr="009E7602">
              <w:rPr>
                <w:szCs w:val="18"/>
              </w:rPr>
              <w:br/>
              <w:t>Inschrijver</w:t>
            </w:r>
            <w:r w:rsidR="007725D4">
              <w:rPr>
                <w:szCs w:val="18"/>
              </w:rPr>
              <w:t xml:space="preserve"> verklaart</w:t>
            </w:r>
            <w:r w:rsidRPr="009E7602">
              <w:rPr>
                <w:szCs w:val="18"/>
              </w:rPr>
              <w:t xml:space="preserve"> dat zijn </w:t>
            </w:r>
            <w:r w:rsidR="00552087">
              <w:rPr>
                <w:szCs w:val="18"/>
              </w:rPr>
              <w:t xml:space="preserve">gekwalificeerde elektronische </w:t>
            </w:r>
            <w:r w:rsidRPr="009E7602">
              <w:rPr>
                <w:szCs w:val="18"/>
              </w:rPr>
              <w:t>rechtsgeldige ondertekening geldt voor alle door hem bij</w:t>
            </w:r>
            <w:r w:rsidR="00552087">
              <w:rPr>
                <w:szCs w:val="18"/>
              </w:rPr>
              <w:t xml:space="preserve"> </w:t>
            </w:r>
            <w:r w:rsidRPr="009E7602">
              <w:rPr>
                <w:szCs w:val="18"/>
              </w:rPr>
              <w:t>Inschrijving ingediende documenten</w:t>
            </w:r>
            <w:r w:rsidR="007725D4">
              <w:rPr>
                <w:szCs w:val="18"/>
              </w:rPr>
              <w:t xml:space="preserve"> inclusief het Uniform Europees Aanbestedingsdocument</w:t>
            </w:r>
            <w:r w:rsidR="00396A48">
              <w:rPr>
                <w:szCs w:val="18"/>
              </w:rPr>
              <w:t xml:space="preserve"> en</w:t>
            </w:r>
            <w:r w:rsidR="00396A48" w:rsidRPr="00396A48">
              <w:rPr>
                <w:szCs w:val="18"/>
              </w:rPr>
              <w:t xml:space="preserve"> dat al deze documenten naar waarheid zijn ingevuld</w:t>
            </w:r>
            <w:r w:rsidRPr="009E7602">
              <w:rPr>
                <w:szCs w:val="18"/>
              </w:rPr>
              <w:t>.</w:t>
            </w:r>
          </w:p>
          <w:p w14:paraId="5AEABD2C" w14:textId="77777777" w:rsidR="00BD05EA" w:rsidRDefault="00BD05EA">
            <w:pPr>
              <w:rPr>
                <w:szCs w:val="18"/>
              </w:rPr>
            </w:pPr>
            <w:r>
              <w:rPr>
                <w:szCs w:val="18"/>
              </w:rPr>
              <w:t xml:space="preserve"> </w:t>
            </w:r>
          </w:p>
        </w:tc>
      </w:tr>
      <w:tr w:rsidR="009F143D" w:rsidRPr="005353CD" w14:paraId="5AEABD32"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2E" w14:textId="2933054D" w:rsidR="009F143D" w:rsidRDefault="009F143D" w:rsidP="0030704D">
            <w:pPr>
              <w:rPr>
                <w:szCs w:val="18"/>
              </w:rPr>
            </w:pPr>
            <w:r>
              <w:rPr>
                <w:szCs w:val="18"/>
              </w:rPr>
              <w:t>Inschrijving op</w:t>
            </w:r>
            <w:r w:rsidR="004C475E">
              <w:rPr>
                <w:szCs w:val="18"/>
              </w:rPr>
              <w:t>:</w:t>
            </w:r>
          </w:p>
          <w:p w14:paraId="5AEABD2F" w14:textId="77777777" w:rsidR="009F143D" w:rsidRDefault="009F143D" w:rsidP="0030704D">
            <w:pPr>
              <w:tabs>
                <w:tab w:val="left" w:pos="-1070"/>
                <w:tab w:val="left" w:pos="-848"/>
                <w:tab w:val="left" w:pos="-282"/>
                <w:tab w:val="left" w:pos="284"/>
                <w:tab w:val="left" w:pos="850"/>
                <w:tab w:val="left" w:pos="2779"/>
              </w:tabs>
              <w:rPr>
                <w:szCs w:val="18"/>
              </w:rPr>
            </w:pPr>
          </w:p>
          <w:p w14:paraId="5AEABD30"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1" w14:textId="404E3F4B" w:rsidR="009F143D" w:rsidRPr="005353CD" w:rsidRDefault="005353CD" w:rsidP="0030704D">
            <w:pPr>
              <w:tabs>
                <w:tab w:val="left" w:pos="-1070"/>
                <w:tab w:val="left" w:pos="-848"/>
                <w:tab w:val="left" w:pos="-282"/>
                <w:tab w:val="left" w:pos="284"/>
                <w:tab w:val="left" w:pos="850"/>
                <w:tab w:val="left" w:pos="2779"/>
              </w:tabs>
              <w:rPr>
                <w:szCs w:val="18"/>
              </w:rPr>
            </w:pPr>
            <w:r w:rsidRPr="005353CD">
              <w:rPr>
                <w:szCs w:val="18"/>
              </w:rPr>
              <w:t xml:space="preserve">Europese aanbesteding </w:t>
            </w:r>
            <w:proofErr w:type="spellStart"/>
            <w:r w:rsidRPr="005353CD">
              <w:rPr>
                <w:szCs w:val="18"/>
              </w:rPr>
              <w:t>Geo</w:t>
            </w:r>
            <w:proofErr w:type="spellEnd"/>
            <w:r w:rsidRPr="005353CD">
              <w:rPr>
                <w:szCs w:val="18"/>
              </w:rPr>
              <w:t>-informatie</w:t>
            </w:r>
          </w:p>
        </w:tc>
      </w:tr>
      <w:tr w:rsidR="005353CD" w:rsidRPr="005353CD" w14:paraId="06E6C44D"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26D558B4" w14:textId="255F1C76" w:rsidR="005353CD" w:rsidRDefault="005353CD" w:rsidP="0030704D">
            <w:pPr>
              <w:rPr>
                <w:szCs w:val="18"/>
              </w:rPr>
            </w:pPr>
            <w:r>
              <w:rPr>
                <w:szCs w:val="18"/>
              </w:rPr>
              <w:t>Zaaknummer</w:t>
            </w:r>
            <w:r w:rsidR="004C475E">
              <w:rPr>
                <w:szCs w:val="18"/>
              </w:rPr>
              <w:t>:</w:t>
            </w: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B8BAE5" w14:textId="0E40EA72" w:rsidR="005353CD" w:rsidRPr="005353CD" w:rsidRDefault="005353CD" w:rsidP="0030704D">
            <w:pPr>
              <w:tabs>
                <w:tab w:val="left" w:pos="-1070"/>
                <w:tab w:val="left" w:pos="-848"/>
                <w:tab w:val="left" w:pos="-282"/>
                <w:tab w:val="left" w:pos="284"/>
                <w:tab w:val="left" w:pos="850"/>
                <w:tab w:val="left" w:pos="2779"/>
              </w:tabs>
              <w:rPr>
                <w:szCs w:val="18"/>
              </w:rPr>
            </w:pPr>
            <w:r w:rsidRPr="005353CD">
              <w:rPr>
                <w:szCs w:val="18"/>
              </w:rPr>
              <w:t>31202220</w:t>
            </w:r>
          </w:p>
        </w:tc>
      </w:tr>
      <w:tr w:rsidR="007725D4" w14:paraId="5AEABD37"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3" w14:textId="77777777" w:rsidR="007725D4" w:rsidRDefault="007725D4" w:rsidP="0030704D">
            <w:pPr>
              <w:rPr>
                <w:szCs w:val="18"/>
              </w:rPr>
            </w:pPr>
            <w:r>
              <w:rPr>
                <w:szCs w:val="18"/>
              </w:rPr>
              <w:t xml:space="preserve">Naam </w:t>
            </w:r>
            <w:r w:rsidR="00922BE2">
              <w:rPr>
                <w:szCs w:val="18"/>
              </w:rPr>
              <w:t>I</w:t>
            </w:r>
            <w:r>
              <w:rPr>
                <w:szCs w:val="18"/>
              </w:rPr>
              <w:t>nschrijver</w:t>
            </w:r>
            <w:r w:rsidR="00922BE2">
              <w:rPr>
                <w:szCs w:val="18"/>
              </w:rPr>
              <w:t xml:space="preserve"> (in geval van </w:t>
            </w:r>
            <w:r w:rsidR="00077C3B">
              <w:rPr>
                <w:szCs w:val="18"/>
              </w:rPr>
              <w:t>c</w:t>
            </w:r>
            <w:r w:rsidR="00922BE2">
              <w:rPr>
                <w:szCs w:val="18"/>
              </w:rPr>
              <w:t xml:space="preserve">ombinatie naam penvoerder en </w:t>
            </w:r>
            <w:r w:rsidR="00077C3B" w:rsidRPr="00077C3B">
              <w:rPr>
                <w:szCs w:val="18"/>
              </w:rPr>
              <w:t xml:space="preserve">de </w:t>
            </w:r>
            <w:r w:rsidR="00077C3B">
              <w:rPr>
                <w:szCs w:val="18"/>
              </w:rPr>
              <w:t xml:space="preserve">andere </w:t>
            </w:r>
            <w:r w:rsidR="00077C3B" w:rsidRPr="00077C3B">
              <w:rPr>
                <w:szCs w:val="18"/>
              </w:rPr>
              <w:t>ondernemer</w:t>
            </w:r>
            <w:r w:rsidR="00077C3B">
              <w:rPr>
                <w:szCs w:val="18"/>
              </w:rPr>
              <w:t>s</w:t>
            </w:r>
            <w:r w:rsidR="00077C3B" w:rsidRPr="00077C3B">
              <w:rPr>
                <w:szCs w:val="18"/>
              </w:rPr>
              <w:t xml:space="preserve"> binnen de combinatie</w:t>
            </w:r>
            <w:r w:rsidR="00922BE2">
              <w:rPr>
                <w:szCs w:val="18"/>
              </w:rPr>
              <w:t>)</w:t>
            </w:r>
            <w:r>
              <w:rPr>
                <w:szCs w:val="18"/>
              </w:rPr>
              <w:t>:</w:t>
            </w:r>
          </w:p>
          <w:p w14:paraId="5AEABD34" w14:textId="77777777" w:rsidR="007725D4" w:rsidRDefault="007725D4" w:rsidP="0030704D">
            <w:pPr>
              <w:tabs>
                <w:tab w:val="left" w:pos="-1070"/>
                <w:tab w:val="left" w:pos="-848"/>
                <w:tab w:val="left" w:pos="-282"/>
                <w:tab w:val="left" w:pos="284"/>
                <w:tab w:val="left" w:pos="850"/>
                <w:tab w:val="left" w:pos="2779"/>
              </w:tabs>
              <w:rPr>
                <w:szCs w:val="18"/>
              </w:rPr>
            </w:pPr>
          </w:p>
          <w:p w14:paraId="5AEABD35"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6" w14:textId="77777777" w:rsidR="007725D4" w:rsidRDefault="007725D4" w:rsidP="0030704D">
            <w:pPr>
              <w:tabs>
                <w:tab w:val="left" w:pos="-1070"/>
                <w:tab w:val="left" w:pos="-848"/>
                <w:tab w:val="left" w:pos="-282"/>
                <w:tab w:val="left" w:pos="284"/>
                <w:tab w:val="left" w:pos="850"/>
                <w:tab w:val="left" w:pos="2779"/>
              </w:tabs>
              <w:rPr>
                <w:szCs w:val="18"/>
              </w:rPr>
            </w:pPr>
          </w:p>
        </w:tc>
      </w:tr>
      <w:tr w:rsidR="005353CD" w14:paraId="04CCEA7F"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7EE962E3" w14:textId="4CD3AB44" w:rsidR="005353CD" w:rsidRDefault="005353CD" w:rsidP="0030704D">
            <w:pPr>
              <w:rPr>
                <w:szCs w:val="18"/>
              </w:rPr>
            </w:pPr>
            <w:r w:rsidRPr="005353CD">
              <w:rPr>
                <w:szCs w:val="18"/>
              </w:rPr>
              <w:t>Uw kenmerk/referentie</w:t>
            </w:r>
            <w:r w:rsidR="004C475E">
              <w:rPr>
                <w:szCs w:val="18"/>
              </w:rPr>
              <w:t>:</w:t>
            </w: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8393E0" w14:textId="77777777" w:rsidR="005353CD" w:rsidRDefault="005353CD" w:rsidP="0030704D">
            <w:pPr>
              <w:tabs>
                <w:tab w:val="left" w:pos="-1070"/>
                <w:tab w:val="left" w:pos="-848"/>
                <w:tab w:val="left" w:pos="-282"/>
                <w:tab w:val="left" w:pos="284"/>
                <w:tab w:val="left" w:pos="850"/>
                <w:tab w:val="left" w:pos="2779"/>
              </w:tabs>
              <w:rPr>
                <w:szCs w:val="18"/>
              </w:rPr>
            </w:pPr>
          </w:p>
        </w:tc>
      </w:tr>
      <w:tr w:rsidR="00BD05EA" w14:paraId="5AEABD41"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8" w14:textId="77777777" w:rsidR="00BD05EA" w:rsidRDefault="00552087" w:rsidP="0030704D">
            <w:pPr>
              <w:rPr>
                <w:szCs w:val="18"/>
              </w:rPr>
            </w:pPr>
            <w:r>
              <w:rPr>
                <w:szCs w:val="18"/>
              </w:rPr>
              <w:t>Gekwalificeerde elektronische h</w:t>
            </w:r>
            <w:r w:rsidR="00BD05EA">
              <w:rPr>
                <w:szCs w:val="18"/>
              </w:rPr>
              <w:t>andtekening</w:t>
            </w:r>
            <w:r w:rsidR="00922BE2">
              <w:rPr>
                <w:szCs w:val="18"/>
              </w:rPr>
              <w:t>(en)</w:t>
            </w:r>
            <w:r w:rsidR="00BD05EA">
              <w:rPr>
                <w:szCs w:val="18"/>
              </w:rPr>
              <w:t>:</w:t>
            </w:r>
          </w:p>
          <w:p w14:paraId="5AEABD39" w14:textId="77777777" w:rsidR="00BD05EA" w:rsidRDefault="00BD05EA" w:rsidP="0030704D">
            <w:pPr>
              <w:rPr>
                <w:szCs w:val="18"/>
              </w:rPr>
            </w:pPr>
          </w:p>
          <w:p w14:paraId="5AEABD3A" w14:textId="77777777" w:rsidR="00BD05EA" w:rsidRDefault="00BD05EA" w:rsidP="0030704D">
            <w:pPr>
              <w:tabs>
                <w:tab w:val="left" w:pos="-1070"/>
                <w:tab w:val="left" w:pos="-848"/>
                <w:tab w:val="left" w:pos="-282"/>
                <w:tab w:val="left" w:pos="284"/>
                <w:tab w:val="left" w:pos="850"/>
                <w:tab w:val="left" w:pos="2779"/>
              </w:tabs>
              <w:rPr>
                <w:szCs w:val="18"/>
              </w:rPr>
            </w:pPr>
          </w:p>
          <w:p w14:paraId="5AEABD3B" w14:textId="77777777" w:rsidR="00AC3B86" w:rsidRDefault="00AC3B86" w:rsidP="0030704D">
            <w:pPr>
              <w:tabs>
                <w:tab w:val="left" w:pos="-1070"/>
                <w:tab w:val="left" w:pos="-848"/>
                <w:tab w:val="left" w:pos="-282"/>
                <w:tab w:val="left" w:pos="284"/>
                <w:tab w:val="left" w:pos="850"/>
                <w:tab w:val="left" w:pos="2779"/>
              </w:tabs>
              <w:rPr>
                <w:szCs w:val="18"/>
              </w:rPr>
            </w:pPr>
          </w:p>
          <w:p w14:paraId="5AEABD3C" w14:textId="77777777" w:rsidR="00AC3B86" w:rsidRDefault="00AC3B86" w:rsidP="0030704D">
            <w:pPr>
              <w:tabs>
                <w:tab w:val="left" w:pos="-1070"/>
                <w:tab w:val="left" w:pos="-848"/>
                <w:tab w:val="left" w:pos="-282"/>
                <w:tab w:val="left" w:pos="284"/>
                <w:tab w:val="left" w:pos="850"/>
                <w:tab w:val="left" w:pos="2779"/>
              </w:tabs>
              <w:rPr>
                <w:szCs w:val="18"/>
              </w:rPr>
            </w:pPr>
          </w:p>
          <w:p w14:paraId="5AEABD3D" w14:textId="77777777" w:rsidR="00AC3B86" w:rsidRDefault="00AC3B86" w:rsidP="0030704D">
            <w:pPr>
              <w:tabs>
                <w:tab w:val="left" w:pos="-1070"/>
                <w:tab w:val="left" w:pos="-848"/>
                <w:tab w:val="left" w:pos="-282"/>
                <w:tab w:val="left" w:pos="284"/>
                <w:tab w:val="left" w:pos="850"/>
                <w:tab w:val="left" w:pos="2779"/>
              </w:tabs>
              <w:rPr>
                <w:szCs w:val="18"/>
              </w:rPr>
            </w:pPr>
          </w:p>
          <w:p w14:paraId="5AEABD3E" w14:textId="77777777" w:rsidR="00AC3B86" w:rsidRDefault="00AC3B86" w:rsidP="0030704D">
            <w:pPr>
              <w:tabs>
                <w:tab w:val="left" w:pos="-1070"/>
                <w:tab w:val="left" w:pos="-848"/>
                <w:tab w:val="left" w:pos="-282"/>
                <w:tab w:val="left" w:pos="284"/>
                <w:tab w:val="left" w:pos="850"/>
                <w:tab w:val="left" w:pos="2779"/>
              </w:tabs>
              <w:rPr>
                <w:szCs w:val="18"/>
              </w:rPr>
            </w:pPr>
          </w:p>
          <w:p w14:paraId="5AEABD3F"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40" w14:textId="77777777" w:rsidR="00AC3B86" w:rsidRDefault="00AC3B86" w:rsidP="0030704D">
            <w:pPr>
              <w:tabs>
                <w:tab w:val="left" w:pos="-1070"/>
                <w:tab w:val="left" w:pos="-848"/>
                <w:tab w:val="left" w:pos="-282"/>
                <w:tab w:val="left" w:pos="284"/>
                <w:tab w:val="left" w:pos="850"/>
                <w:tab w:val="left" w:pos="2779"/>
              </w:tabs>
              <w:rPr>
                <w:szCs w:val="18"/>
              </w:rPr>
            </w:pPr>
          </w:p>
        </w:tc>
      </w:tr>
    </w:tbl>
    <w:p w14:paraId="5AEABD43" w14:textId="654AF574" w:rsidR="00241548" w:rsidRPr="00DB004C" w:rsidRDefault="00241548" w:rsidP="00F068E2">
      <w:pPr>
        <w:rPr>
          <w:i/>
        </w:rPr>
      </w:pPr>
    </w:p>
    <w:sectPr w:rsidR="00241548" w:rsidRPr="00DB004C" w:rsidSect="00F068E2">
      <w:pgSz w:w="11906" w:h="16838"/>
      <w:pgMar w:top="182"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BD46" w14:textId="77777777" w:rsidR="00D0076D" w:rsidRDefault="00D0076D" w:rsidP="0088501B">
      <w:r>
        <w:separator/>
      </w:r>
    </w:p>
  </w:endnote>
  <w:endnote w:type="continuationSeparator" w:id="0">
    <w:p w14:paraId="5AEABD47" w14:textId="77777777" w:rsidR="00D0076D" w:rsidRDefault="00D007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ABD44" w14:textId="77777777" w:rsidR="00D0076D" w:rsidRDefault="00D0076D" w:rsidP="0088501B">
      <w:r>
        <w:separator/>
      </w:r>
    </w:p>
  </w:footnote>
  <w:footnote w:type="continuationSeparator" w:id="0">
    <w:p w14:paraId="5AEABD45" w14:textId="77777777" w:rsidR="00D0076D" w:rsidRDefault="00D0076D"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4BB5952"/>
    <w:multiLevelType w:val="hybridMultilevel"/>
    <w:tmpl w:val="72C45CDA"/>
    <w:lvl w:ilvl="0" w:tplc="ED68408A">
      <w:start w:val="1"/>
      <w:numFmt w:val="decimal"/>
      <w:lvlText w:val="%1)"/>
      <w:lvlJc w:val="left"/>
      <w:pPr>
        <w:ind w:left="585" w:hanging="360"/>
      </w:pPr>
      <w:rPr>
        <w:rFonts w:hint="default"/>
      </w:rPr>
    </w:lvl>
    <w:lvl w:ilvl="1" w:tplc="04130019" w:tentative="1">
      <w:start w:val="1"/>
      <w:numFmt w:val="lowerLetter"/>
      <w:lvlText w:val="%2."/>
      <w:lvlJc w:val="left"/>
      <w:pPr>
        <w:ind w:left="1305" w:hanging="360"/>
      </w:pPr>
    </w:lvl>
    <w:lvl w:ilvl="2" w:tplc="0413001B" w:tentative="1">
      <w:start w:val="1"/>
      <w:numFmt w:val="lowerRoman"/>
      <w:lvlText w:val="%3."/>
      <w:lvlJc w:val="right"/>
      <w:pPr>
        <w:ind w:left="2025" w:hanging="180"/>
      </w:pPr>
    </w:lvl>
    <w:lvl w:ilvl="3" w:tplc="0413000F" w:tentative="1">
      <w:start w:val="1"/>
      <w:numFmt w:val="decimal"/>
      <w:lvlText w:val="%4."/>
      <w:lvlJc w:val="left"/>
      <w:pPr>
        <w:ind w:left="2745" w:hanging="360"/>
      </w:pPr>
    </w:lvl>
    <w:lvl w:ilvl="4" w:tplc="04130019" w:tentative="1">
      <w:start w:val="1"/>
      <w:numFmt w:val="lowerLetter"/>
      <w:lvlText w:val="%5."/>
      <w:lvlJc w:val="left"/>
      <w:pPr>
        <w:ind w:left="3465" w:hanging="360"/>
      </w:pPr>
    </w:lvl>
    <w:lvl w:ilvl="5" w:tplc="0413001B" w:tentative="1">
      <w:start w:val="1"/>
      <w:numFmt w:val="lowerRoman"/>
      <w:lvlText w:val="%6."/>
      <w:lvlJc w:val="right"/>
      <w:pPr>
        <w:ind w:left="4185" w:hanging="180"/>
      </w:pPr>
    </w:lvl>
    <w:lvl w:ilvl="6" w:tplc="0413000F" w:tentative="1">
      <w:start w:val="1"/>
      <w:numFmt w:val="decimal"/>
      <w:lvlText w:val="%7."/>
      <w:lvlJc w:val="left"/>
      <w:pPr>
        <w:ind w:left="4905" w:hanging="360"/>
      </w:pPr>
    </w:lvl>
    <w:lvl w:ilvl="7" w:tplc="04130019" w:tentative="1">
      <w:start w:val="1"/>
      <w:numFmt w:val="lowerLetter"/>
      <w:lvlText w:val="%8."/>
      <w:lvlJc w:val="left"/>
      <w:pPr>
        <w:ind w:left="5625" w:hanging="360"/>
      </w:pPr>
    </w:lvl>
    <w:lvl w:ilvl="8" w:tplc="0413001B" w:tentative="1">
      <w:start w:val="1"/>
      <w:numFmt w:val="lowerRoman"/>
      <w:lvlText w:val="%9."/>
      <w:lvlJc w:val="right"/>
      <w:pPr>
        <w:ind w:left="6345" w:hanging="180"/>
      </w:pPr>
    </w:lv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DB631B"/>
    <w:multiLevelType w:val="multilevel"/>
    <w:tmpl w:val="06962652"/>
    <w:numStyleLink w:val="Lijststijl"/>
  </w:abstractNum>
  <w:abstractNum w:abstractNumId="24"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15:restartNumberingAfterBreak="0">
    <w:nsid w:val="5CAF5D0D"/>
    <w:multiLevelType w:val="multilevel"/>
    <w:tmpl w:val="06962652"/>
    <w:numStyleLink w:val="Lijststijl"/>
  </w:abstractNum>
  <w:abstractNum w:abstractNumId="27"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1993101793">
    <w:abstractNumId w:val="9"/>
  </w:num>
  <w:num w:numId="2" w16cid:durableId="182281141">
    <w:abstractNumId w:val="11"/>
  </w:num>
  <w:num w:numId="3" w16cid:durableId="88548724">
    <w:abstractNumId w:val="26"/>
  </w:num>
  <w:num w:numId="4" w16cid:durableId="1138915085">
    <w:abstractNumId w:val="10"/>
  </w:num>
  <w:num w:numId="5" w16cid:durableId="200364618">
    <w:abstractNumId w:val="15"/>
  </w:num>
  <w:num w:numId="6" w16cid:durableId="1736317781">
    <w:abstractNumId w:val="18"/>
  </w:num>
  <w:num w:numId="7" w16cid:durableId="1946421369">
    <w:abstractNumId w:val="2"/>
  </w:num>
  <w:num w:numId="8" w16cid:durableId="1920795635">
    <w:abstractNumId w:val="1"/>
  </w:num>
  <w:num w:numId="9" w16cid:durableId="975522334">
    <w:abstractNumId w:val="0"/>
  </w:num>
  <w:num w:numId="10" w16cid:durableId="1434127892">
    <w:abstractNumId w:val="7"/>
  </w:num>
  <w:num w:numId="11" w16cid:durableId="1980843651">
    <w:abstractNumId w:val="5"/>
  </w:num>
  <w:num w:numId="12" w16cid:durableId="1550413238">
    <w:abstractNumId w:val="5"/>
  </w:num>
  <w:num w:numId="13" w16cid:durableId="1314067601">
    <w:abstractNumId w:val="27"/>
  </w:num>
  <w:num w:numId="14" w16cid:durableId="701828821">
    <w:abstractNumId w:val="3"/>
  </w:num>
  <w:num w:numId="15" w16cid:durableId="1975796720">
    <w:abstractNumId w:val="16"/>
  </w:num>
  <w:num w:numId="16" w16cid:durableId="110127715">
    <w:abstractNumId w:val="22"/>
  </w:num>
  <w:num w:numId="17" w16cid:durableId="1084641019">
    <w:abstractNumId w:val="8"/>
  </w:num>
  <w:num w:numId="18" w16cid:durableId="1085763758">
    <w:abstractNumId w:val="19"/>
  </w:num>
  <w:num w:numId="19" w16cid:durableId="1181503220">
    <w:abstractNumId w:val="30"/>
  </w:num>
  <w:num w:numId="20" w16cid:durableId="1129007263">
    <w:abstractNumId w:val="12"/>
  </w:num>
  <w:num w:numId="21" w16cid:durableId="1660770932">
    <w:abstractNumId w:val="21"/>
  </w:num>
  <w:num w:numId="22" w16cid:durableId="2006857421">
    <w:abstractNumId w:val="23"/>
  </w:num>
  <w:num w:numId="23" w16cid:durableId="1103763443">
    <w:abstractNumId w:val="17"/>
  </w:num>
  <w:num w:numId="24" w16cid:durableId="798228994">
    <w:abstractNumId w:val="25"/>
  </w:num>
  <w:num w:numId="25" w16cid:durableId="680552270">
    <w:abstractNumId w:val="24"/>
  </w:num>
  <w:num w:numId="26" w16cid:durableId="1529562345">
    <w:abstractNumId w:val="6"/>
  </w:num>
  <w:num w:numId="27" w16cid:durableId="144782558">
    <w:abstractNumId w:val="14"/>
  </w:num>
  <w:num w:numId="28" w16cid:durableId="673916399">
    <w:abstractNumId w:val="20"/>
  </w:num>
  <w:num w:numId="29" w16cid:durableId="1694762811">
    <w:abstractNumId w:val="4"/>
  </w:num>
  <w:num w:numId="30" w16cid:durableId="499779297">
    <w:abstractNumId w:val="29"/>
  </w:num>
  <w:num w:numId="31" w16cid:durableId="1021201383">
    <w:abstractNumId w:val="28"/>
  </w:num>
  <w:num w:numId="32" w16cid:durableId="10717775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76D"/>
    <w:rsid w:val="00077C3B"/>
    <w:rsid w:val="000D31CC"/>
    <w:rsid w:val="000E1F3B"/>
    <w:rsid w:val="001D6F03"/>
    <w:rsid w:val="00241548"/>
    <w:rsid w:val="00267B78"/>
    <w:rsid w:val="002A6578"/>
    <w:rsid w:val="002B1092"/>
    <w:rsid w:val="002E0FD2"/>
    <w:rsid w:val="0030704D"/>
    <w:rsid w:val="0038549E"/>
    <w:rsid w:val="00396A48"/>
    <w:rsid w:val="003C4BF2"/>
    <w:rsid w:val="0040142D"/>
    <w:rsid w:val="0040571B"/>
    <w:rsid w:val="00421859"/>
    <w:rsid w:val="00441141"/>
    <w:rsid w:val="00450447"/>
    <w:rsid w:val="004B0EA1"/>
    <w:rsid w:val="004C475E"/>
    <w:rsid w:val="004D766D"/>
    <w:rsid w:val="005353CD"/>
    <w:rsid w:val="0054700F"/>
    <w:rsid w:val="00552087"/>
    <w:rsid w:val="005625E8"/>
    <w:rsid w:val="005A4FBE"/>
    <w:rsid w:val="005D2CF1"/>
    <w:rsid w:val="005E046F"/>
    <w:rsid w:val="006006F5"/>
    <w:rsid w:val="00682D3E"/>
    <w:rsid w:val="006D2E66"/>
    <w:rsid w:val="006E3446"/>
    <w:rsid w:val="006F42D7"/>
    <w:rsid w:val="0073653F"/>
    <w:rsid w:val="00765CD9"/>
    <w:rsid w:val="007725D4"/>
    <w:rsid w:val="007F4AEA"/>
    <w:rsid w:val="00803BF8"/>
    <w:rsid w:val="0088501B"/>
    <w:rsid w:val="008E3581"/>
    <w:rsid w:val="00905289"/>
    <w:rsid w:val="00922BE2"/>
    <w:rsid w:val="009B3F1A"/>
    <w:rsid w:val="009C5CF5"/>
    <w:rsid w:val="009E7602"/>
    <w:rsid w:val="009F143D"/>
    <w:rsid w:val="00A32591"/>
    <w:rsid w:val="00A77ABF"/>
    <w:rsid w:val="00A863E9"/>
    <w:rsid w:val="00AC3B86"/>
    <w:rsid w:val="00B022C4"/>
    <w:rsid w:val="00B04831"/>
    <w:rsid w:val="00B04864"/>
    <w:rsid w:val="00B06A00"/>
    <w:rsid w:val="00B559E9"/>
    <w:rsid w:val="00B72222"/>
    <w:rsid w:val="00B80650"/>
    <w:rsid w:val="00B95AA2"/>
    <w:rsid w:val="00BD05EA"/>
    <w:rsid w:val="00C36FAA"/>
    <w:rsid w:val="00CA55CC"/>
    <w:rsid w:val="00D0076D"/>
    <w:rsid w:val="00D62112"/>
    <w:rsid w:val="00DA3555"/>
    <w:rsid w:val="00DB004C"/>
    <w:rsid w:val="00E456B4"/>
    <w:rsid w:val="00ED7AB9"/>
    <w:rsid w:val="00EE5BBE"/>
    <w:rsid w:val="00F068E2"/>
    <w:rsid w:val="00F65492"/>
    <w:rsid w:val="00F65FCC"/>
    <w:rsid w:val="00F9187E"/>
    <w:rsid w:val="00FB0705"/>
    <w:rsid w:val="00FE219F"/>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ABD23"/>
  <w15:docId w15:val="{678963F8-2E36-4F98-9BFD-8EFE06DF7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05EA"/>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BijlageChar">
    <w:name w:val="Bijlage Char"/>
    <w:aliases w:val="Formulier Char"/>
    <w:link w:val="Bijlage"/>
    <w:locked/>
    <w:rsid w:val="00BD05EA"/>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D05EA"/>
    <w:pPr>
      <w:keepLines w:val="0"/>
      <w:spacing w:before="240" w:after="240"/>
    </w:pPr>
    <w:rPr>
      <w:rFonts w:eastAsiaTheme="minorHAnsi" w:cs="Arial"/>
      <w:b/>
      <w:kern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66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PersistId xmlns="e44911ff-f273-4860-843e-c88d4f510d92" xsi:nil="true"/>
    <_dlc_DocId xmlns="e44911ff-f273-4860-843e-c88d4f510d92">SW00-1289143531-251</_dlc_DocId>
    <_dlc_DocIdUrl xmlns="e44911ff-f273-4860-843e-c88d4f510d92">
      <Url>https://samenwerken.sp01.intranet.rws.nl/sites/M250205084/_layouts/15/DocIdRedir.aspx?ID=SW00-1289143531-251</Url>
      <Description>SW00-1289143531-251</Description>
    </_dlc_DocIdUrl>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3 Marktbenadering, selecteren en gunnen</TermName>
          <TermId xmlns="http://schemas.microsoft.com/office/infopath/2007/PartnerControls">011257e8-98c7-427a-892c-5379c68b5af5</TermId>
        </TermInfo>
      </Terms>
    </o1d063a507384df5a20274c8d4e86c72>
    <TaxCatchAll xmlns="cb665cb2-4c1b-4338-95f1-4dd7cd771ce0">
      <Value>88</Value>
      <Value>86</Value>
      <Value>85</Value>
      <Value>82</Value>
      <Value>79</Value>
      <Value>78</Value>
      <Value>76</Value>
      <Value>72</Value>
      <Value>69</Value>
      <Value>68</Value>
      <Value>66</Value>
      <Value>53</Value>
      <Value>52</Value>
      <Value>51</Value>
      <Value>50</Value>
      <Value>49</Value>
      <Value>48</Value>
      <Value>47</Value>
      <Value>46</Value>
      <Value>45</Value>
      <Value>34</Value>
      <Value>18</Value>
      <Value>101</Value>
      <Value>100</Value>
      <Value>10</Value>
      <Value>9</Value>
      <Value>96</Value>
      <Value>95</Value>
      <Value>92</Value>
      <Value>91</Value>
      <Value>90</Value>
      <Value>89</Value>
    </TaxCatchAll>
    <OorspronkelijkeMetadata xmlns="e44911ff-f273-4860-843e-c88d4f510d92" xsi:nil="true"/>
    <OorspronkelijkeLocatie xmlns="e44911ff-f273-4860-843e-c88d4f510d92">/sites/vpr0000734/Project documenten/Beschrijvend document en Selectiedocument EU-aanbestedingen/Bijlage X Akkoordverklaring.docx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ARIV 2018</TermName>
          <TermId xmlns="http://schemas.microsoft.com/office/infopath/2007/PartnerControls">79b15dbe-460a-4e06-b58f-f007ac8b7ae9</TermId>
        </TermInfo>
        <TermInfo xmlns="http://schemas.microsoft.com/office/infopath/2007/PartnerControls">
          <TermName xmlns="http://schemas.microsoft.com/office/infopath/2007/PartnerControls">ARVODI</TermName>
          <TermId xmlns="http://schemas.microsoft.com/office/infopath/2007/PartnerControls">41f7c680-45c3-487a-99bc-802ad3c51300</TermId>
        </TermInfo>
        <TermInfo xmlns="http://schemas.microsoft.com/office/infopath/2007/PartnerControls">
          <TermName xmlns="http://schemas.microsoft.com/office/infopath/2007/PartnerControls">ARBIT 2018</TermName>
          <TermId xmlns="http://schemas.microsoft.com/office/infopath/2007/PartnerControls">d10fbae3-3a47-4f16-a88e-831f9ac5ed18</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Inkoopdeskundige</TermName>
          <TermId xmlns="http://schemas.microsoft.com/office/infopath/2007/PartnerControls">eb17017b-8ed9-400a-8023-a4e249f021bc</TermId>
        </TermInfo>
      </Terms>
    </e0081b1cdde64c8e83f321817f0f5821>
    <OorspronkelijkeItemId xmlns="e44911ff-f273-4860-843e-c88d4f510d92">251</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Afroepovereenkomst</TermName>
          <TermId xmlns="http://schemas.microsoft.com/office/infopath/2007/PartnerControls">6d0328bb-04f2-47ec-89fd-751af6216af3</TermId>
        </TermInfo>
        <TermInfo xmlns="http://schemas.microsoft.com/office/infopath/2007/PartnerControls">
          <TermName xmlns="http://schemas.microsoft.com/office/infopath/2007/PartnerControls">Basisonderhoudscontract</TermName>
          <TermId xmlns="http://schemas.microsoft.com/office/infopath/2007/PartnerControls">40579907-d703-4909-a4b0-426469a1f63e</TermId>
        </TermInfo>
        <TermInfo xmlns="http://schemas.microsoft.com/office/infopath/2007/PartnerControls">
          <TermName xmlns="http://schemas.microsoft.com/office/infopath/2007/PartnerControls">Cloud of SAAS</TermName>
          <TermId xmlns="http://schemas.microsoft.com/office/infopath/2007/PartnerControls">50bca79e-9ba3-4c01-b04c-38eb432ffcc6</TermId>
        </TermInfo>
        <TermInfo xmlns="http://schemas.microsoft.com/office/infopath/2007/PartnerControls">
          <TermName xmlns="http://schemas.microsoft.com/office/infopath/2007/PartnerControls">Detacheringsovereenkomst</TermName>
          <TermId xmlns="http://schemas.microsoft.com/office/infopath/2007/PartnerControls">b364e091-327d-48fc-a37b-a9a87a67911c</TermId>
        </TermInfo>
        <TermInfo xmlns="http://schemas.microsoft.com/office/infopath/2007/PartnerControls">
          <TermName xmlns="http://schemas.microsoft.com/office/infopath/2007/PartnerControls">Dienstverleningsovereenkomst</TermName>
          <TermId xmlns="http://schemas.microsoft.com/office/infopath/2007/PartnerControls">52f4cf24-e3fc-4272-8c8b-d9902c70d47b</TermId>
        </TermInfo>
        <TermInfo xmlns="http://schemas.microsoft.com/office/infopath/2007/PartnerControls">
          <TermName xmlns="http://schemas.microsoft.com/office/infopath/2007/PartnerControls">ICT Dienstverlening</TermName>
          <TermId xmlns="http://schemas.microsoft.com/office/infopath/2007/PartnerControls">9ce45121-464c-4191-9da8-6ba73e9fa0f2</TermId>
        </TermInfo>
        <TermInfo xmlns="http://schemas.microsoft.com/office/infopath/2007/PartnerControls">
          <TermName xmlns="http://schemas.microsoft.com/office/infopath/2007/PartnerControls">Inhuurovereenkomst</TermName>
          <TermId xmlns="http://schemas.microsoft.com/office/infopath/2007/PartnerControls">3f0fb5fe-2e74-4894-b4a0-534fd9b55b22</TermId>
        </TermInfo>
        <TermInfo xmlns="http://schemas.microsoft.com/office/infopath/2007/PartnerControls">
          <TermName xmlns="http://schemas.microsoft.com/office/infopath/2007/PartnerControls">Integrale onderhoudscontracten</TermName>
          <TermId xmlns="http://schemas.microsoft.com/office/infopath/2007/PartnerControls">90ff2c60-8dd9-44a2-99bb-368f8ed2a247</TermId>
        </TermInfo>
        <TermInfo xmlns="http://schemas.microsoft.com/office/infopath/2007/PartnerControls">
          <TermName xmlns="http://schemas.microsoft.com/office/infopath/2007/PartnerControls">Leveringsovereenkomst</TermName>
          <TermId xmlns="http://schemas.microsoft.com/office/infopath/2007/PartnerControls">5de21e44-0f98-4676-8361-a37514a5fd0e</TermId>
        </TermInfo>
        <TermInfo xmlns="http://schemas.microsoft.com/office/infopath/2007/PartnerControls">
          <TermName xmlns="http://schemas.microsoft.com/office/infopath/2007/PartnerControls">Licenties</TermName>
          <TermId xmlns="http://schemas.microsoft.com/office/infopath/2007/PartnerControls">28999728-e5f9-451e-8695-3470341735d8</TermId>
        </TermInfo>
        <TermInfo xmlns="http://schemas.microsoft.com/office/infopath/2007/PartnerControls">
          <TermName xmlns="http://schemas.microsoft.com/office/infopath/2007/PartnerControls">Life Cycle</TermName>
          <TermId xmlns="http://schemas.microsoft.com/office/infopath/2007/PartnerControls">20d24a35-45ff-4444-b539-98e198489dba</TermId>
        </TermInfo>
        <TermInfo xmlns="http://schemas.microsoft.com/office/infopath/2007/PartnerControls">
          <TermName xmlns="http://schemas.microsoft.com/office/infopath/2007/PartnerControls">Managed Services</TermName>
          <TermId xmlns="http://schemas.microsoft.com/office/infopath/2007/PartnerControls">da5e68af-eacf-40dd-8f3c-b54e4982d22e</TermId>
        </TermInfo>
        <TermInfo xmlns="http://schemas.microsoft.com/office/infopath/2007/PartnerControls">
          <TermName xmlns="http://schemas.microsoft.com/office/infopath/2007/PartnerControls">Nadere Overeenkomst</TermName>
          <TermId xmlns="http://schemas.microsoft.com/office/infopath/2007/PartnerControls">ffcdeaf8-1158-49a7-a97f-f4293da13426</TermId>
        </TermInfo>
        <TermInfo xmlns="http://schemas.microsoft.com/office/infopath/2007/PartnerControls">
          <TermName xmlns="http://schemas.microsoft.com/office/infopath/2007/PartnerControls">Onderzoek en Ontwikkelingsovereenkomst</TermName>
          <TermId xmlns="http://schemas.microsoft.com/office/infopath/2007/PartnerControls">24585bcf-461c-402f-bd8e-ae4f51287e54</TermId>
        </TermInfo>
        <TermInfo xmlns="http://schemas.microsoft.com/office/infopath/2007/PartnerControls">
          <TermName xmlns="http://schemas.microsoft.com/office/infopath/2007/PartnerControls">Raamovereenkomst</TermName>
          <TermId xmlns="http://schemas.microsoft.com/office/infopath/2007/PartnerControls">b37c46e7-5630-4ad0-9601-45a6e7b35e20</TermId>
        </TermInfo>
        <TermInfo xmlns="http://schemas.microsoft.com/office/infopath/2007/PartnerControls">
          <TermName xmlns="http://schemas.microsoft.com/office/infopath/2007/PartnerControls">Service Framework Agreement</TermName>
          <TermId xmlns="http://schemas.microsoft.com/office/infopath/2007/PartnerControls">e277f85e-bbd0-4509-a96b-8ac5fadac698</TermId>
        </TermInfo>
        <TermInfo xmlns="http://schemas.microsoft.com/office/infopath/2007/PartnerControls">
          <TermName xmlns="http://schemas.microsoft.com/office/infopath/2007/PartnerControls">Service Level Agreement</TermName>
          <TermId xmlns="http://schemas.microsoft.com/office/infopath/2007/PartnerControls">238ae482-069a-41b2-b336-faaf3627d9d0</TermId>
        </TermInfo>
        <TermInfo xmlns="http://schemas.microsoft.com/office/infopath/2007/PartnerControls">
          <TermName xmlns="http://schemas.microsoft.com/office/infopath/2007/PartnerControls">Raamovereenkomst</TermName>
          <TermId xmlns="http://schemas.microsoft.com/office/infopath/2007/PartnerControls">b37c46e7-5630-4ad0-9601-45a6e7b35e20</TermId>
        </TermInfo>
        <TermInfo xmlns="http://schemas.microsoft.com/office/infopath/2007/PartnerControls">
          <TermName xmlns="http://schemas.microsoft.com/office/infopath/2007/PartnerControls">Twee-fasen aanpak</TermName>
          <TermId xmlns="http://schemas.microsoft.com/office/infopath/2007/PartnerControls">6c9bebf6-27bc-46d9-9b11-e60651b8829e</TermId>
        </TermInfo>
        <TermInfo xmlns="http://schemas.microsoft.com/office/infopath/2007/PartnerControls">
          <TermName xmlns="http://schemas.microsoft.com/office/infopath/2007/PartnerControls">Verwerkersovereenkomst</TermName>
          <TermId xmlns="http://schemas.microsoft.com/office/infopath/2007/PartnerControls">b00cfc15-44cf-4383-88a6-1f4c737d45f1</TermId>
        </TermInfo>
        <TermInfo xmlns="http://schemas.microsoft.com/office/infopath/2007/PartnerControls">
          <TermName xmlns="http://schemas.microsoft.com/office/infopath/2007/PartnerControls">Wijzigingsovereenkomst</TermName>
          <TermId xmlns="http://schemas.microsoft.com/office/infopath/2007/PartnerControls">f84557ba-bc2e-4426-8022-5523627ba048</TermId>
        </TermInfo>
      </Terms>
    </i3441d6fa61848068ca971eca50ea59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CIV</TermName>
          <TermId xmlns="http://schemas.microsoft.com/office/infopath/2007/PartnerControls">d1ccaa3f-d1fb-4364-a90e-00373138a279</TermId>
        </TermInfo>
      </Terms>
    </h242e1f26676464e81c898cd5355c5fe>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Model</TermName>
          <TermId xmlns="http://schemas.microsoft.com/office/infopath/2007/PartnerControls">e6ffda9f-70f5-4a31-8f55-c4c5ff1c4327</TermId>
        </TermInfo>
      </Terms>
    </f18ba4d977ff48a391c3f63ee1fa7ffd>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Levering</TermName>
          <TermId xmlns="http://schemas.microsoft.com/office/infopath/2007/PartnerControls">05b3c6ed-0a52-4c77-9b49-cb72545c4890</TermId>
        </TermInfo>
        <TermInfo xmlns="http://schemas.microsoft.com/office/infopath/2007/PartnerControls">
          <TermName xmlns="http://schemas.microsoft.com/office/infopath/2007/PartnerControls">Dienst</TermName>
          <TermId xmlns="http://schemas.microsoft.com/office/infopath/2007/PartnerControls">a27f48b9-dc59-4b4f-a2e8-f6219091d1ff</TermId>
        </TermInfo>
      </Terms>
    </l14f7e37ed5c45acae4e08796d7aafae>
    <Zaaknummer xmlns="e44911ff-f273-4860-843e-c88d4f510d92" xsi:nil="true"/>
    <iadc364c576e4026991627658dec25ac xmlns="e44911ff-f273-4860-843e-c88d4f510d92">
      <Terms xmlns="http://schemas.microsoft.com/office/infopath/2007/PartnerControls"/>
    </iadc364c576e4026991627658dec25ac>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Informatievoorziening</TermName>
          <TermId xmlns="http://schemas.microsoft.com/office/infopath/2007/PartnerControls">8c52007c-8042-4019-a386-3f3b11f7d4ab</TermId>
        </TermInfo>
      </Terms>
    </p693f97640254adcb43c4810f613dd4c>
    <BehorendeBij xmlns="e44911ff-f273-4860-843e-c88d4f510d92" xsi:nil="true"/>
    <Indeling xmlns="e44911ff-f273-4860-843e-c88d4f510d9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46" ma:contentTypeDescription="Een nieuw document maken." ma:contentTypeScope="" ma:versionID="6fc4411450ec2cb013f9bdcb3d504a85">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81847573f8d13f2eeeb3aea39fc5d507"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Zaaknummer" minOccurs="0"/>
                <xsd:element ref="ns2:OorspronkelijkeItemId" minOccurs="0"/>
                <xsd:element ref="ns2:OorspronkelijkeLocatie" minOccurs="0"/>
                <xsd:element ref="ns2:OorspronkelijkeMetadata"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BehorendeBij" minOccurs="0"/>
                <xsd:element ref="ns2:Indel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Zaaknummer" ma:index="13"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5" nillable="true" ma:displayName="OorspronkelijkeItemId" ma:internalName="OorspronkelijkeItemId">
      <xsd:simpleType>
        <xsd:restriction base="dms:Number"/>
      </xsd:simpleType>
    </xsd:element>
    <xsd:element name="OorspronkelijkeLocatie" ma:index="16"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17"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_dlc_DocId" ma:index="20" nillable="true" ma:displayName="Waarde van de document-id" ma:description="De waarde van de document-id die aan dit item is toegewezen." ma:internalName="_dlc_DocId" ma:readOnly="true">
      <xsd:simpleType>
        <xsd:restriction base="dms:Text"/>
      </xsd:simpleType>
    </xsd:element>
    <xsd:element name="_dlc_DocIdUrl" ma:index="2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Id blijven behouden" ma:description="Id behouden tijdens toevoegen." ma:hidden="true" ma:internalName="_dlc_DocIdPersistId" ma:readOnly="true">
      <xsd:simpleType>
        <xsd:restriction base="dms:Boolean"/>
      </xsd:simpleType>
    </xsd:element>
    <xsd:element name="iadc364c576e4026991627658dec25ac" ma:index="25"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26"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27"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28"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29"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30"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31"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33"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34"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BehorendeBij" ma:index="4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4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o1d063a507384df5a20274c8d4e86c72" ma:index="23"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35"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6"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CE19-4E15-4A23-8C16-F721FEAC3C49}">
  <ds:schemaRefs>
    <ds:schemaRef ds:uri="http://purl.org/dc/elements/1.1/"/>
    <ds:schemaRef ds:uri="http://schemas.microsoft.com/office/infopath/2007/PartnerControls"/>
    <ds:schemaRef ds:uri="http://schemas.microsoft.com/office/2006/documentManagement/types"/>
    <ds:schemaRef ds:uri="cb665cb2-4c1b-4338-95f1-4dd7cd771ce0"/>
    <ds:schemaRef ds:uri="f3e56044-c1bd-4d00-a331-c6ec9029172f"/>
    <ds:schemaRef ds:uri="e44911ff-f273-4860-843e-c88d4f510d92"/>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DFACC0B-3F55-4694-91EE-505B8C5B3DAA}">
  <ds:schemaRefs>
    <ds:schemaRef ds:uri="http://schemas.openxmlformats.org/officeDocument/2006/bibliography"/>
  </ds:schemaRefs>
</ds:datastoreItem>
</file>

<file path=customXml/itemProps3.xml><?xml version="1.0" encoding="utf-8"?>
<ds:datastoreItem xmlns:ds="http://schemas.openxmlformats.org/officeDocument/2006/customXml" ds:itemID="{70F85F49-E74A-435A-89A7-BE1FB278DCC9}">
  <ds:schemaRefs>
    <ds:schemaRef ds:uri="http://schemas.microsoft.com/sharepoint/events"/>
  </ds:schemaRefs>
</ds:datastoreItem>
</file>

<file path=customXml/itemProps4.xml><?xml version="1.0" encoding="utf-8"?>
<ds:datastoreItem xmlns:ds="http://schemas.openxmlformats.org/officeDocument/2006/customXml" ds:itemID="{5FB8D54F-4D9E-45D1-BEFC-B9EAF613D222}">
  <ds:schemaRefs>
    <ds:schemaRef ds:uri="http://schemas.microsoft.com/sharepoint/v3/contenttype/forms"/>
  </ds:schemaRefs>
</ds:datastoreItem>
</file>

<file path=customXml/itemProps5.xml><?xml version="1.0" encoding="utf-8"?>
<ds:datastoreItem xmlns:ds="http://schemas.openxmlformats.org/officeDocument/2006/customXml" ds:itemID="{3E4CC628-B92A-46DE-B8B1-BC8F39B38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264</Words>
  <Characters>1457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Akkoordverklaring</vt:lpstr>
    </vt:vector>
  </TitlesOfParts>
  <Company>Rijkswaterstaat</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X Akkoordverklaring</dc:title>
  <dc:creator>Mullem, Thijs van (CIV)</dc:creator>
  <cp:lastModifiedBy>Yildirim, Deniz (RWS CIV)</cp:lastModifiedBy>
  <cp:revision>6</cp:revision>
  <dcterms:created xsi:type="dcterms:W3CDTF">2025-10-20T13:12:00Z</dcterms:created>
  <dcterms:modified xsi:type="dcterms:W3CDTF">2025-10-30T11:08:00Z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a21fe9d8-ca8e-4874-b1be-aeeb4e6c0319</vt:lpwstr>
  </property>
  <property fmtid="{D5CDD505-2E9C-101B-9397-08002B2CF9AE}" pid="4" name="Inkoopfase">
    <vt:lpwstr>9;#3 Marktbenadering, selecteren en gunnen|011257e8-98c7-427a-892c-5379c68b5af5</vt:lpwstr>
  </property>
  <property fmtid="{D5CDD505-2E9C-101B-9397-08002B2CF9AE}" pid="5" name="WerkLeveringDienst">
    <vt:lpwstr>49;#Levering|05b3c6ed-0a52-4c77-9b49-cb72545c4890;#50;#Dienst|a27f48b9-dc59-4b4f-a2e8-f6219091d1ff</vt:lpwstr>
  </property>
  <property fmtid="{D5CDD505-2E9C-101B-9397-08002B2CF9AE}" pid="6" name="TaxKeyword">
    <vt:lpwstr/>
  </property>
  <property fmtid="{D5CDD505-2E9C-101B-9397-08002B2CF9AE}" pid="7" name="Uitgever">
    <vt:lpwstr>18;#CIV|d1ccaa3f-d1fb-4364-a90e-00373138a279</vt:lpwstr>
  </property>
  <property fmtid="{D5CDD505-2E9C-101B-9397-08002B2CF9AE}" pid="8" name="Doelgroep">
    <vt:lpwstr>45;#Inkoopdeskundige|eb17017b-8ed9-400a-8023-a4e249f021bc</vt:lpwstr>
  </property>
  <property fmtid="{D5CDD505-2E9C-101B-9397-08002B2CF9AE}" pid="9" name="Inkoopprocedure">
    <vt:lpwstr/>
  </property>
  <property fmtid="{D5CDD505-2E9C-101B-9397-08002B2CF9AE}" pid="10" name="Documentsoort">
    <vt:lpwstr>76;#Model|e6ffda9f-70f5-4a31-8f55-c4c5ff1c4327</vt:lpwstr>
  </property>
  <property fmtid="{D5CDD505-2E9C-101B-9397-08002B2CF9AE}" pid="11" name="Rijksvoorwaarden">
    <vt:lpwstr>52;#ARIV 2018|79b15dbe-460a-4e06-b58f-f007ac8b7ae9;#53;#ARVODI|41f7c680-45c3-487a-99bc-802ad3c51300;#51;#ARBIT 2018|d10fbae3-3a47-4f16-a88e-831f9ac5ed18</vt:lpwstr>
  </property>
  <property fmtid="{D5CDD505-2E9C-101B-9397-08002B2CF9AE}" pid="12" name="Documentstatus">
    <vt:lpwstr>34;#Actueel|1b0a918e-b665-4c61-886f-cf03a69355ab</vt:lpwstr>
  </property>
  <property fmtid="{D5CDD505-2E9C-101B-9397-08002B2CF9AE}" pid="13" name="Inkoopdomein">
    <vt:lpwstr>10;#Informatievoorziening|8c52007c-8042-4019-a386-3f3b11f7d4ab</vt:lpwstr>
  </property>
  <property fmtid="{D5CDD505-2E9C-101B-9397-08002B2CF9AE}" pid="14" name="Contracttype">
    <vt:lpwstr>79;#Afroepovereenkomst|6d0328bb-04f2-47ec-89fd-751af6216af3;#72;#Basisonderhoudscontract|40579907-d703-4909-a4b0-426469a1f63e;#82;#Cloud of SAAS|50bca79e-9ba3-4c01-b04c-38eb432ffcc6;#85;#Detacheringsovereenkomst|b364e091-327d-48fc-a37b-a9a87a67911c;#86;#Dienstverleningsovereenkomst|52f4cf24-e3fc-4272-8c8b-d9902c70d47b;#88;#ICT Dienstverlening|9ce45121-464c-4191-9da8-6ba73e9fa0f2;#89;#Inhuurovereenkomst|3f0fb5fe-2e74-4894-b4a0-534fd9b55b22;#101;#Integrale onderhoudscontracten|90ff2c60-8dd9-44a2-99bb-368f8ed2a247;#48;#Leveringsovereenkomst|5de21e44-0f98-4676-8361-a37514a5fd0e;#90;#Licenties|28999728-e5f9-451e-8695-3470341735d8;#91;#Life Cycle|20d24a35-45ff-4444-b539-98e198489dba;#69;#Managed Services|da5e68af-eacf-40dd-8f3c-b54e4982d22e;#46;#Nadere Overeenkomst|ffcdeaf8-1158-49a7-a97f-f4293da13426;#92;#Onderzoek en Ontwikkelingsovereenkomst|24585bcf-461c-402f-bd8e-ae4f51287e54;#66;#Raamovereenkomst|b37c46e7-5630-4ad0-9601-45a6e7b35e20;#95;#Service Framework Agreement|e277f85e-bbd0-4509-a96b-8ac5fadac698;#96;#Service Level Agreement|238ae482-069a-41b2-b336-faaf3627d9d0;#66;#Raamovereenkomst|b37c46e7-5630-4ad0-9601-45a6e7b35e20;#78;#Twee-fasen aanpak|6c9bebf6-27bc-46d9-9b11-e60651b8829e;#100;#Verwerkersovereenkomst|b00cfc15-44cf-4383-88a6-1f4c737d45f1;#47;#Wijzigingsovereenkomst|f84557ba-bc2e-4426-8022-5523627ba048</vt:lpwstr>
  </property>
  <property fmtid="{D5CDD505-2E9C-101B-9397-08002B2CF9AE}" pid="15" name="Redactiestatus">
    <vt:lpwstr>68;#Definitief (vastgesteld)|d429ba95-212b-4844-814a-59a133b095e1</vt:lpwstr>
  </property>
  <property fmtid="{D5CDD505-2E9C-101B-9397-08002B2CF9AE}" pid="16" name="Inkoopvoorwaarden">
    <vt:lpwstr/>
  </property>
</Properties>
</file>